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3224375" name="fd42cbb0-3495-11f0-9272-45a02c44f2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118214" name="fd42cbb0-3495-11f0-9272-45a02c44f28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8635903" name="15424a10-3496-11f0-903b-a572ffe31e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183763" name="15424a10-3496-11f0-903b-a572ffe31e0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0533933" name="33e575a0-3496-11f0-b5be-f10fd48140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308020" name="33e575a0-3496-11f0-b5be-f10fd48140b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4220815" name="481e2800-3496-11f0-8af5-87ffb49505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160947" name="481e2800-3496-11f0-8af5-87ffb49505d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2907034" name="8ed05790-3497-11f0-8e7c-29603810d3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2122017" name="8ed05790-3497-11f0-8e7c-29603810d33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7377207" name="aa550510-3497-11f0-b340-655830ce13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442372" name="aa550510-3497-11f0-b340-655830ce136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 - 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5432964" name="bde653e0-3497-11f0-8089-4ffcdf032a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06166" name="bde653e0-3497-11f0-8089-4ffcdf032a1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 - 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7006040" name="d0bbf3d0-3497-11f0-a7df-adb586fe82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106208" name="d0bbf3d0-3497-11f0-a7df-adb586fe827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0371783" name="2c2d6ae0-3499-11f0-95ec-01b3664b68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2743379" name="2c2d6ae0-3499-11f0-95ec-01b3664b681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137442" name="4708e010-3499-11f0-a4a9-319b036ff5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053669" name="4708e010-3499-11f0-a4a9-319b036ff5e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5007629" name="579cf470-3499-11f0-b1bb-67bd820a7d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0694355" name="579cf470-3499-11f0-b1bb-67bd820a7df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589588" name="681fcac0-3499-11f0-9de2-dd94ea08d7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252621" name="681fcac0-3499-11f0-9de2-dd94ea08d7c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Wohnzimmer/ Esszimmer / Gang / WC / Bad 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0106332" name="bd140860-349a-11f0-b376-4beaad53ba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219894" name="bd140860-349a-11f0-b376-4beaad53ba3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Wohnzimmer/ Esszimmer 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4400799" name="fe681f90-349a-11f0-a4a3-d3b63a207d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514797" name="fe681f90-349a-11f0-a4a3-d3b63a207df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Wohnzimmer/ Esszimmer 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3615561" name="1c4dee90-349b-11f0-a715-f5a50ef5a4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713777" name="1c4dee90-349b-11f0-a715-f5a50ef5a45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2975400" name="43e3caf0-349c-11f0-a90c-f167acbe1a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665351" name="43e3caf0-349c-11f0-a90c-f167acbe1aa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Bad / 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/ Kork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Kork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5096522" name="a07637d0-349c-11f0-9b48-b3f10b8a25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2222863" name="a07637d0-349c-11f0-9b48-b3f10b8a252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7122861" name="b428a330-349c-11f0-8bf1-9bf5ec55c2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6184843" name="b428a330-349c-11f0-8bf1-9bf5ec55c21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Bad / 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/ Putz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4133033" name="c63e9ca0-349c-11f0-8e75-63b4f89113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276802" name="c63e9ca0-349c-11f0-8e75-63b4f891137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9271743" name="1bf3d5c0-349d-11f0-8dcf-6dec195b88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9900977" name="1bf3d5c0-349d-11f0-8dcf-6dec195b883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2545429" name="ec729f10-349d-11f0-a565-03e45dc3c3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8527050" name="ec729f10-349d-11f0-a565-03e45dc3c33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7741101" name="1585e920-349e-11f0-923a-09528a9bab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8373612" name="1585e920-349e-11f0-923a-09528a9bab9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1124819" name="68c51930-349e-11f0-8c6e-ab6acf8a15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5504321" name="68c51930-349e-11f0-8c6e-ab6acf8a15c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447553" name="a416f350-349e-11f0-947e-874922ca4b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389003" name="a416f350-349e-11f0-947e-874922ca4b9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2524177" name="e3c8afb0-349f-11f0-beba-476d54f3bf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788800" name="e3c8afb0-349f-11f0-beba-476d54f3bff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771236" name="c947d310-349e-11f0-8584-516f2c0e6e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4852657" name="c947d310-349e-11f0-8584-516f2c0e6ef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9490523" name="11d8a320-349f-11f0-8ca1-43ba3b9460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516018" name="11d8a320-349f-11f0-8ca1-43ba3b9460a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5327772" name="7e9fed60-349f-11f0-b3e5-f15c21d98a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327663" name="7e9fed60-349f-11f0-b3e5-f15c21d98aa9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4239911" name="0a633190-34a0-11f0-9287-1b8bd34441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685299" name="0a633190-34a0-11f0-9287-1b8bd344410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Heizraum / 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9030902" name="1a812b90-34a0-11f0-8abe-c5c2496f5f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4155003" name="1a812b90-34a0-11f0-8abe-c5c2496f5f51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3660938" name="5d5a1890-34a1-11f0-81b6-371a93509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4047076" name="5d5a1890-34a1-11f0-81b6-371a935094ec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0534591" name="bd8c4170-34a1-11f0-a91c-1bdd2a01c8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8445904" name="bd8c4170-34a1-11f0-a91c-1bdd2a01c8db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2498829" name="ece00a10-34a1-11f0-ab6e-039fc72372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649422" name="ece00a10-34a1-11f0-ab6e-039fc72372b4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2777132" name="0daf6f00-34a3-11f0-b62f-afc24d6a56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510049" name="0daf6f00-34a3-11f0-b62f-afc24d6a568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4775323" name="1faf6f70-34a3-11f0-966f-4b878490a6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946288" name="1faf6f70-34a3-11f0-966f-4b878490a6ca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Wohnzimmer/ Küche / Bad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707097" name="422a7e00-34a3-11f0-a094-b1a58999d8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180602" name="422a7e00-34a3-11f0-a094-b1a58999d835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5537297" name="2ffad020-34a5-11f0-94d1-2fc95cf955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0655975" name="2ffad020-34a5-11f0-94d1-2fc95cf95581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3927982" name="4239ae50-34a5-11f0-92fc-91c75552bd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442870" name="4239ae50-34a5-11f0-92fc-91c75552bd47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VM-39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8733304" name="687dd2d0-34a5-11f0-b306-9ff28c5e81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752824" name="687dd2d0-34a5-11f0-b306-9ff28c5e8148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VM-40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4078302" name="7c3176b0-34a5-11f0-929f-7912711975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375319" name="7c3176b0-34a5-11f0-929f-791271197516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9889743" name="c2de6b90-34a5-11f0-8903-f76da75c21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850493" name="c2de6b90-34a5-11f0-8903-f76da75c2181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Im Langstuck 1, 8044 Gockhausen </w:t>
          </w:r>
        </w:p>
        <w:p>
          <w:pPr>
            <w:spacing w:before="0" w:after="0"/>
          </w:pPr>
          <w:r>
            <w:t>285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footer.xml" Type="http://schemas.openxmlformats.org/officeDocument/2006/relationships/footer" Id="rId4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